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3">
      <w:pPr>
        <w:pageBreakBefore w:val="0"/>
        <w:jc w:val="center"/>
        <w:rPr>
          <w:rFonts w:ascii="Cambria" w:hAnsi="Cambria" w:eastAsia="Cambria" w:cs="Cambria"/>
          <w:color w:val="1155CC"/>
          <w:sz w:val="36"/>
          <w:szCs w:val="36"/>
        </w:rPr>
      </w:pPr>
      <w:bookmarkStart w:id="1" w:name="_GoBack"/>
      <w:bookmarkEnd w:id="1"/>
      <w:bookmarkStart w:id="0" w:name="_e17wvrycx0df" w:colFirst="0" w:colLast="0"/>
      <w:bookmarkEnd w:id="0"/>
      <w:r>
        <w:rPr>
          <w:rFonts w:ascii="Cambria" w:hAnsi="Cambria" w:eastAsia="Cambria" w:cs="Cambria"/>
          <w:color w:val="1155CC"/>
          <w:sz w:val="36"/>
          <w:szCs w:val="36"/>
          <w:rtl w:val="0"/>
        </w:rPr>
        <w:t>Free Template – Employee Health Plan Survey</w:t>
      </w:r>
    </w:p>
    <w:p w14:paraId="00000004">
      <w:pPr>
        <w:pageBreakBefore w:val="0"/>
        <w:jc w:val="center"/>
        <w:rPr>
          <w:rFonts w:ascii="Cambria" w:hAnsi="Cambria" w:eastAsia="Cambria" w:cs="Cambria"/>
          <w:color w:val="1155CC"/>
          <w:sz w:val="36"/>
          <w:szCs w:val="36"/>
        </w:rPr>
      </w:pPr>
    </w:p>
    <w:p w14:paraId="00000005">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Diagnose how you can make your employees happier, and healthier.</w:t>
      </w:r>
    </w:p>
    <w:p w14:paraId="00000006">
      <w:pPr>
        <w:pageBreakBefore w:val="0"/>
        <w:rPr>
          <w:rFonts w:ascii="Cambria" w:hAnsi="Cambria" w:eastAsia="Cambria" w:cs="Cambria"/>
          <w:sz w:val="24"/>
          <w:szCs w:val="24"/>
        </w:rPr>
      </w:pPr>
    </w:p>
    <w:p w14:paraId="00000007">
      <w:pPr>
        <w:pageBreakBefore w:val="0"/>
        <w:rPr>
          <w:rFonts w:ascii="Cambria" w:hAnsi="Cambria" w:eastAsia="Cambria" w:cs="Cambria"/>
          <w:sz w:val="24"/>
          <w:szCs w:val="24"/>
        </w:rPr>
      </w:pPr>
      <w:r>
        <w:rPr>
          <w:rFonts w:ascii="Cambria" w:hAnsi="Cambria" w:eastAsia="Cambria" w:cs="Cambria"/>
          <w:sz w:val="24"/>
          <w:szCs w:val="24"/>
          <w:rtl w:val="0"/>
        </w:rPr>
        <w:t>Use a health plan survey template to collect feedback from participants regarding their satisfaction with key elements of their health plans so you can make meaningful decisions about what’s next.</w:t>
      </w:r>
    </w:p>
    <w:p w14:paraId="00000008">
      <w:pPr>
        <w:pageBreakBefore w:val="0"/>
        <w:rPr>
          <w:rFonts w:ascii="Cambria" w:hAnsi="Cambria" w:eastAsia="Cambria" w:cs="Cambria"/>
          <w:sz w:val="24"/>
          <w:szCs w:val="24"/>
        </w:rPr>
      </w:pPr>
    </w:p>
    <w:p w14:paraId="00000009">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A">
      <w:pPr>
        <w:pageBreakBefore w:val="0"/>
        <w:rPr>
          <w:rFonts w:ascii="Cambria" w:hAnsi="Cambria" w:eastAsia="Cambria" w:cs="Cambria"/>
          <w:sz w:val="24"/>
          <w:szCs w:val="24"/>
        </w:rPr>
      </w:pPr>
    </w:p>
    <w:p w14:paraId="0000000B">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All answers you give will be treated with the utmost sensitivity, and the information will not be used for any other purpose apart from planning and improvement. Please answer this quick survey by &lt;HOUR OF THE DAY&gt; on &lt;DATE&gt;. </w:t>
      </w:r>
    </w:p>
    <w:p w14:paraId="0000000C">
      <w:pPr>
        <w:ind w:left="0" w:firstLine="0"/>
        <w:rPr>
          <w:rFonts w:ascii="Cambria" w:hAnsi="Cambria" w:eastAsia="Cambria" w:cs="Cambria"/>
          <w:sz w:val="24"/>
          <w:szCs w:val="24"/>
        </w:rPr>
      </w:pPr>
    </w:p>
    <w:p w14:paraId="0000000D">
      <w:pPr>
        <w:rPr>
          <w:rFonts w:ascii="Cambria" w:hAnsi="Cambria" w:eastAsia="Cambria" w:cs="Cambria"/>
          <w:sz w:val="28"/>
          <w:szCs w:val="28"/>
          <w:highlight w:val="white"/>
        </w:rPr>
      </w:pPr>
      <w:r>
        <w:rPr>
          <w:rFonts w:ascii="Cambria" w:hAnsi="Cambria" w:eastAsia="Cambria" w:cs="Cambria"/>
          <w:sz w:val="28"/>
          <w:szCs w:val="28"/>
          <w:highlight w:val="white"/>
          <w:rtl w:val="0"/>
        </w:rPr>
        <w:t>Intern Exit Questionnaire</w:t>
      </w:r>
    </w:p>
    <w:p w14:paraId="0000000E">
      <w:pPr>
        <w:rPr>
          <w:rFonts w:ascii="Cambria" w:hAnsi="Cambria" w:eastAsia="Cambria" w:cs="Cambria"/>
          <w:sz w:val="26"/>
          <w:szCs w:val="26"/>
          <w:highlight w:val="white"/>
        </w:rPr>
      </w:pPr>
    </w:p>
    <w:p w14:paraId="0000000F">
      <w:pPr>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10">
      <w:pPr>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11">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12">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13">
      <w:pPr>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14">
      <w:pPr>
        <w:pageBreakBefore w:val="0"/>
        <w:rPr>
          <w:rFonts w:ascii="Cambria" w:hAnsi="Cambria" w:eastAsia="Cambria" w:cs="Cambria"/>
          <w:sz w:val="24"/>
          <w:szCs w:val="24"/>
        </w:rPr>
      </w:pPr>
    </w:p>
    <w:p w14:paraId="00000015">
      <w:pPr>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6">
      <w:pPr>
        <w:rPr>
          <w:rFonts w:ascii="Cambria" w:hAnsi="Cambria" w:eastAsia="Cambria" w:cs="Cambria"/>
          <w:sz w:val="24"/>
          <w:szCs w:val="24"/>
          <w:highlight w:val="white"/>
        </w:rPr>
      </w:pPr>
    </w:p>
    <w:p w14:paraId="00000017">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8">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9">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A">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B">
      <w:pPr>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C">
      <w:pPr>
        <w:pageBreakBefore w:val="0"/>
        <w:rPr>
          <w:rFonts w:ascii="Cambria" w:hAnsi="Cambria" w:eastAsia="Cambria" w:cs="Cambria"/>
          <w:sz w:val="24"/>
          <w:szCs w:val="24"/>
        </w:rPr>
      </w:pPr>
    </w:p>
    <w:p w14:paraId="0000001D">
      <w:pPr>
        <w:rPr>
          <w:rFonts w:ascii="Cambria" w:hAnsi="Cambria" w:eastAsia="Cambria" w:cs="Cambria"/>
          <w:sz w:val="24"/>
          <w:szCs w:val="24"/>
        </w:rPr>
      </w:pPr>
      <w:r>
        <w:rPr>
          <w:rFonts w:ascii="Cambria" w:hAnsi="Cambria" w:eastAsia="Cambria" w:cs="Cambria"/>
          <w:sz w:val="24"/>
          <w:szCs w:val="24"/>
          <w:rtl w:val="0"/>
        </w:rPr>
        <w:t>Q: How important do you consider a health plan to be?</w:t>
      </w:r>
    </w:p>
    <w:p w14:paraId="0000001E">
      <w:pPr>
        <w:rPr>
          <w:rFonts w:ascii="Cambria" w:hAnsi="Cambria" w:eastAsia="Cambria" w:cs="Cambria"/>
          <w:sz w:val="24"/>
          <w:szCs w:val="24"/>
        </w:rPr>
      </w:pPr>
    </w:p>
    <w:p w14:paraId="0000001F">
      <w:pPr>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Extremely Important</w:t>
      </w:r>
    </w:p>
    <w:p w14:paraId="00000020">
      <w:pPr>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Somewhat Important</w:t>
      </w:r>
    </w:p>
    <w:p w14:paraId="00000021">
      <w:pPr>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Neutral</w:t>
      </w:r>
    </w:p>
    <w:p w14:paraId="00000022">
      <w:pPr>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Somewhat Unimportant</w:t>
      </w:r>
    </w:p>
    <w:p w14:paraId="00000023">
      <w:pPr>
        <w:numPr>
          <w:ilvl w:val="0"/>
          <w:numId w:val="3"/>
        </w:numPr>
        <w:ind w:left="720" w:hanging="360"/>
        <w:rPr>
          <w:rFonts w:ascii="Cambria" w:hAnsi="Cambria" w:eastAsia="Cambria" w:cs="Cambria"/>
          <w:sz w:val="24"/>
          <w:szCs w:val="24"/>
          <w:u w:val="none"/>
        </w:rPr>
      </w:pPr>
      <w:r>
        <w:rPr>
          <w:rFonts w:ascii="Cambria" w:hAnsi="Cambria" w:eastAsia="Cambria" w:cs="Cambria"/>
          <w:sz w:val="24"/>
          <w:szCs w:val="24"/>
          <w:rtl w:val="0"/>
        </w:rPr>
        <w:t>Extremely Unimportant</w:t>
      </w:r>
    </w:p>
    <w:p w14:paraId="00000024">
      <w:pPr>
        <w:rPr>
          <w:rFonts w:ascii="Cambria" w:hAnsi="Cambria" w:eastAsia="Cambria" w:cs="Cambria"/>
          <w:sz w:val="24"/>
          <w:szCs w:val="24"/>
        </w:rPr>
      </w:pPr>
    </w:p>
    <w:p w14:paraId="00000025">
      <w:pPr>
        <w:rPr>
          <w:rFonts w:ascii="Cambria" w:hAnsi="Cambria" w:eastAsia="Cambria" w:cs="Cambria"/>
          <w:sz w:val="24"/>
          <w:szCs w:val="24"/>
        </w:rPr>
      </w:pPr>
      <w:r>
        <w:rPr>
          <w:rFonts w:ascii="Cambria" w:hAnsi="Cambria" w:eastAsia="Cambria" w:cs="Cambria"/>
          <w:sz w:val="24"/>
          <w:szCs w:val="24"/>
          <w:rtl w:val="0"/>
        </w:rPr>
        <w:t>Q: Do you currently have health insurance coverage?</w:t>
      </w:r>
    </w:p>
    <w:p w14:paraId="00000026">
      <w:pPr>
        <w:rPr>
          <w:rFonts w:ascii="Cambria" w:hAnsi="Cambria" w:eastAsia="Cambria" w:cs="Cambria"/>
          <w:sz w:val="24"/>
          <w:szCs w:val="24"/>
        </w:rPr>
      </w:pPr>
    </w:p>
    <w:p w14:paraId="00000027">
      <w:pPr>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28">
      <w:pPr>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29">
      <w:pPr>
        <w:rPr>
          <w:rFonts w:ascii="Cambria" w:hAnsi="Cambria" w:eastAsia="Cambria" w:cs="Cambria"/>
          <w:sz w:val="24"/>
          <w:szCs w:val="24"/>
        </w:rPr>
      </w:pPr>
    </w:p>
    <w:p w14:paraId="0000002A">
      <w:pPr>
        <w:rPr>
          <w:rFonts w:ascii="Cambria" w:hAnsi="Cambria" w:eastAsia="Cambria" w:cs="Cambria"/>
          <w:sz w:val="24"/>
          <w:szCs w:val="24"/>
        </w:rPr>
      </w:pPr>
      <w:r>
        <w:rPr>
          <w:rFonts w:ascii="Cambria" w:hAnsi="Cambria" w:eastAsia="Cambria" w:cs="Cambria"/>
          <w:sz w:val="24"/>
          <w:szCs w:val="24"/>
          <w:rtl w:val="0"/>
        </w:rPr>
        <w:t>Q: How long have you been associated with your current insurance provider?</w:t>
      </w:r>
    </w:p>
    <w:p w14:paraId="0000002B">
      <w:pPr>
        <w:rPr>
          <w:rFonts w:ascii="Cambria" w:hAnsi="Cambria" w:eastAsia="Cambria" w:cs="Cambria"/>
          <w:sz w:val="24"/>
          <w:szCs w:val="24"/>
        </w:rPr>
      </w:pPr>
    </w:p>
    <w:p w14:paraId="0000002C">
      <w:pPr>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 xml:space="preserve">Less than a year </w:t>
      </w:r>
    </w:p>
    <w:p w14:paraId="0000002D">
      <w:pPr>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1 - 2 years</w:t>
      </w:r>
    </w:p>
    <w:p w14:paraId="0000002E">
      <w:pPr>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 xml:space="preserve">2 - 3 years </w:t>
      </w:r>
    </w:p>
    <w:p w14:paraId="0000002F">
      <w:pPr>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 xml:space="preserve">3 - 4  years </w:t>
      </w:r>
    </w:p>
    <w:p w14:paraId="00000030">
      <w:pPr>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 xml:space="preserve">More than 4 years </w:t>
      </w:r>
    </w:p>
    <w:p w14:paraId="00000031">
      <w:pPr>
        <w:rPr>
          <w:rFonts w:ascii="Cambria" w:hAnsi="Cambria" w:eastAsia="Cambria" w:cs="Cambria"/>
          <w:sz w:val="24"/>
          <w:szCs w:val="24"/>
        </w:rPr>
      </w:pPr>
    </w:p>
    <w:p w14:paraId="00000032">
      <w:pPr>
        <w:rPr>
          <w:rFonts w:ascii="Cambria" w:hAnsi="Cambria" w:eastAsia="Cambria" w:cs="Cambria"/>
          <w:sz w:val="24"/>
          <w:szCs w:val="24"/>
        </w:rPr>
      </w:pPr>
      <w:r>
        <w:rPr>
          <w:rFonts w:ascii="Cambria" w:hAnsi="Cambria" w:eastAsia="Cambria" w:cs="Cambria"/>
          <w:sz w:val="24"/>
          <w:szCs w:val="24"/>
          <w:rtl w:val="0"/>
        </w:rPr>
        <w:t>Q: Do you plan to purchase one more health policy?</w:t>
      </w:r>
    </w:p>
    <w:p w14:paraId="00000033">
      <w:pPr>
        <w:rPr>
          <w:rFonts w:ascii="Cambria" w:hAnsi="Cambria" w:eastAsia="Cambria" w:cs="Cambria"/>
          <w:sz w:val="24"/>
          <w:szCs w:val="24"/>
        </w:rPr>
      </w:pPr>
    </w:p>
    <w:p w14:paraId="00000034">
      <w:pPr>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35">
      <w:pPr>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36">
      <w:pPr>
        <w:rPr>
          <w:rFonts w:ascii="Cambria" w:hAnsi="Cambria" w:eastAsia="Cambria" w:cs="Cambria"/>
          <w:sz w:val="24"/>
          <w:szCs w:val="24"/>
        </w:rPr>
      </w:pPr>
    </w:p>
    <w:p w14:paraId="00000037">
      <w:pPr>
        <w:rPr>
          <w:rFonts w:ascii="Cambria" w:hAnsi="Cambria" w:eastAsia="Cambria" w:cs="Cambria"/>
          <w:sz w:val="24"/>
          <w:szCs w:val="24"/>
        </w:rPr>
      </w:pPr>
      <w:r>
        <w:rPr>
          <w:rFonts w:ascii="Cambria" w:hAnsi="Cambria" w:eastAsia="Cambria" w:cs="Cambria"/>
          <w:sz w:val="24"/>
          <w:szCs w:val="24"/>
          <w:rtl w:val="0"/>
        </w:rPr>
        <w:t>Q: How easily can you access the network hospitals included in your coverage?</w:t>
      </w:r>
    </w:p>
    <w:p w14:paraId="00000038">
      <w:pPr>
        <w:rPr>
          <w:rFonts w:ascii="Cambria" w:hAnsi="Cambria" w:eastAsia="Cambria" w:cs="Cambria"/>
          <w:sz w:val="24"/>
          <w:szCs w:val="24"/>
        </w:rPr>
      </w:pPr>
    </w:p>
    <w:p w14:paraId="00000039">
      <w:pPr>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Extremely Easy</w:t>
      </w:r>
    </w:p>
    <w:p w14:paraId="0000003A">
      <w:pPr>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Somewhat Easy</w:t>
      </w:r>
    </w:p>
    <w:p w14:paraId="0000003B">
      <w:pPr>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Neutral</w:t>
      </w:r>
    </w:p>
    <w:p w14:paraId="0000003C">
      <w:pPr>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Somewhat Difficult</w:t>
      </w:r>
    </w:p>
    <w:p w14:paraId="0000003D">
      <w:pPr>
        <w:numPr>
          <w:ilvl w:val="0"/>
          <w:numId w:val="7"/>
        </w:numPr>
        <w:ind w:left="720" w:hanging="360"/>
        <w:rPr>
          <w:rFonts w:ascii="Cambria" w:hAnsi="Cambria" w:eastAsia="Cambria" w:cs="Cambria"/>
          <w:sz w:val="24"/>
          <w:szCs w:val="24"/>
          <w:u w:val="none"/>
        </w:rPr>
      </w:pPr>
      <w:r>
        <w:rPr>
          <w:rFonts w:ascii="Cambria" w:hAnsi="Cambria" w:eastAsia="Cambria" w:cs="Cambria"/>
          <w:sz w:val="24"/>
          <w:szCs w:val="24"/>
          <w:rtl w:val="0"/>
        </w:rPr>
        <w:t>Extremely Difficult</w:t>
      </w:r>
    </w:p>
    <w:p w14:paraId="0000003E">
      <w:pPr>
        <w:rPr>
          <w:rFonts w:ascii="Cambria" w:hAnsi="Cambria" w:eastAsia="Cambria" w:cs="Cambria"/>
          <w:sz w:val="24"/>
          <w:szCs w:val="24"/>
        </w:rPr>
      </w:pPr>
    </w:p>
    <w:p w14:paraId="0000003F">
      <w:pPr>
        <w:rPr>
          <w:rFonts w:ascii="Cambria" w:hAnsi="Cambria" w:eastAsia="Cambria" w:cs="Cambria"/>
          <w:sz w:val="24"/>
          <w:szCs w:val="24"/>
        </w:rPr>
      </w:pPr>
      <w:r>
        <w:rPr>
          <w:rFonts w:ascii="Cambria" w:hAnsi="Cambria" w:eastAsia="Cambria" w:cs="Cambria"/>
          <w:sz w:val="24"/>
          <w:szCs w:val="24"/>
          <w:rtl w:val="0"/>
        </w:rPr>
        <w:t>Q: I have a clear understanding of the health packages offered by my organization.</w:t>
      </w:r>
    </w:p>
    <w:p w14:paraId="00000040">
      <w:pPr>
        <w:rPr>
          <w:rFonts w:ascii="Cambria" w:hAnsi="Cambria" w:eastAsia="Cambria" w:cs="Cambria"/>
          <w:sz w:val="24"/>
          <w:szCs w:val="24"/>
        </w:rPr>
      </w:pPr>
    </w:p>
    <w:p w14:paraId="00000041">
      <w:pPr>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Strongly Agree</w:t>
      </w:r>
    </w:p>
    <w:p w14:paraId="00000042">
      <w:pPr>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Agree</w:t>
      </w:r>
    </w:p>
    <w:p w14:paraId="00000043">
      <w:pPr>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Neutral</w:t>
      </w:r>
    </w:p>
    <w:p w14:paraId="00000044">
      <w:pPr>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Disagree</w:t>
      </w:r>
    </w:p>
    <w:p w14:paraId="00000045">
      <w:pPr>
        <w:numPr>
          <w:ilvl w:val="0"/>
          <w:numId w:val="8"/>
        </w:numPr>
        <w:ind w:left="720" w:hanging="360"/>
        <w:rPr>
          <w:rFonts w:ascii="Cambria" w:hAnsi="Cambria" w:eastAsia="Cambria" w:cs="Cambria"/>
          <w:sz w:val="24"/>
          <w:szCs w:val="24"/>
          <w:u w:val="none"/>
        </w:rPr>
      </w:pPr>
      <w:r>
        <w:rPr>
          <w:rFonts w:ascii="Cambria" w:hAnsi="Cambria" w:eastAsia="Cambria" w:cs="Cambria"/>
          <w:sz w:val="24"/>
          <w:szCs w:val="24"/>
          <w:rtl w:val="0"/>
        </w:rPr>
        <w:t>Stringly Disagree</w:t>
      </w:r>
    </w:p>
    <w:p w14:paraId="00000046">
      <w:pPr>
        <w:rPr>
          <w:rFonts w:ascii="Cambria" w:hAnsi="Cambria" w:eastAsia="Cambria" w:cs="Cambria"/>
          <w:sz w:val="24"/>
          <w:szCs w:val="24"/>
        </w:rPr>
      </w:pPr>
    </w:p>
    <w:p w14:paraId="00000047">
      <w:pPr>
        <w:rPr>
          <w:rFonts w:ascii="Cambria" w:hAnsi="Cambria" w:eastAsia="Cambria" w:cs="Cambria"/>
          <w:sz w:val="24"/>
          <w:szCs w:val="24"/>
        </w:rPr>
      </w:pPr>
      <w:r>
        <w:rPr>
          <w:rFonts w:ascii="Cambria" w:hAnsi="Cambria" w:eastAsia="Cambria" w:cs="Cambria"/>
          <w:sz w:val="24"/>
          <w:szCs w:val="24"/>
          <w:rtl w:val="0"/>
        </w:rPr>
        <w:t>Q: How much are you currently utilizing your plan?</w:t>
      </w:r>
    </w:p>
    <w:p w14:paraId="00000048">
      <w:pPr>
        <w:rPr>
          <w:rFonts w:ascii="Cambria" w:hAnsi="Cambria" w:eastAsia="Cambria" w:cs="Cambria"/>
          <w:sz w:val="24"/>
          <w:szCs w:val="24"/>
        </w:rPr>
      </w:pPr>
    </w:p>
    <w:p w14:paraId="00000049">
      <w:pPr>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Never</w:t>
      </w:r>
    </w:p>
    <w:p w14:paraId="0000004A">
      <w:pPr>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Rarely</w:t>
      </w:r>
    </w:p>
    <w:p w14:paraId="0000004B">
      <w:pPr>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Sometimes</w:t>
      </w:r>
    </w:p>
    <w:p w14:paraId="0000004C">
      <w:pPr>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Regularly</w:t>
      </w:r>
    </w:p>
    <w:p w14:paraId="0000004D">
      <w:pPr>
        <w:numPr>
          <w:ilvl w:val="0"/>
          <w:numId w:val="9"/>
        </w:numPr>
        <w:ind w:left="720" w:hanging="360"/>
        <w:rPr>
          <w:rFonts w:ascii="Cambria" w:hAnsi="Cambria" w:eastAsia="Cambria" w:cs="Cambria"/>
          <w:sz w:val="24"/>
          <w:szCs w:val="24"/>
          <w:u w:val="none"/>
        </w:rPr>
      </w:pPr>
      <w:r>
        <w:rPr>
          <w:rFonts w:ascii="Cambria" w:hAnsi="Cambria" w:eastAsia="Cambria" w:cs="Cambria"/>
          <w:sz w:val="24"/>
          <w:szCs w:val="24"/>
          <w:rtl w:val="0"/>
        </w:rPr>
        <w:t>Often</w:t>
      </w:r>
    </w:p>
    <w:p w14:paraId="0000004E">
      <w:pPr>
        <w:rPr>
          <w:rFonts w:ascii="Cambria" w:hAnsi="Cambria" w:eastAsia="Cambria" w:cs="Cambria"/>
          <w:sz w:val="24"/>
          <w:szCs w:val="24"/>
        </w:rPr>
      </w:pPr>
    </w:p>
    <w:p w14:paraId="0000004F">
      <w:pPr>
        <w:rPr>
          <w:rFonts w:ascii="Cambria" w:hAnsi="Cambria" w:eastAsia="Cambria" w:cs="Cambria"/>
          <w:sz w:val="24"/>
          <w:szCs w:val="24"/>
        </w:rPr>
      </w:pPr>
      <w:r>
        <w:rPr>
          <w:rFonts w:ascii="Cambria" w:hAnsi="Cambria" w:eastAsia="Cambria" w:cs="Cambria"/>
          <w:sz w:val="24"/>
          <w:szCs w:val="24"/>
          <w:rtl w:val="0"/>
        </w:rPr>
        <w:t>Q: Are there specific benefits that you would like included in future benefits plans?</w:t>
      </w:r>
    </w:p>
    <w:p w14:paraId="00000050">
      <w:pPr>
        <w:rPr>
          <w:rFonts w:ascii="Cambria" w:hAnsi="Cambria" w:eastAsia="Cambria" w:cs="Cambria"/>
          <w:sz w:val="24"/>
          <w:szCs w:val="24"/>
        </w:rPr>
      </w:pPr>
    </w:p>
    <w:p w14:paraId="00000051">
      <w:pPr>
        <w:numPr>
          <w:ilvl w:val="0"/>
          <w:numId w:val="10"/>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52">
      <w:pPr>
        <w:numPr>
          <w:ilvl w:val="0"/>
          <w:numId w:val="10"/>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53">
      <w:pPr>
        <w:rPr>
          <w:rFonts w:ascii="Cambria" w:hAnsi="Cambria" w:eastAsia="Cambria" w:cs="Cambria"/>
        </w:rPr>
      </w:pPr>
    </w:p>
    <w:p w14:paraId="00000054">
      <w:pPr>
        <w:rPr>
          <w:rFonts w:ascii="Cambria" w:hAnsi="Cambria" w:eastAsia="Cambria" w:cs="Cambria"/>
          <w:sz w:val="24"/>
          <w:szCs w:val="24"/>
        </w:rPr>
      </w:pPr>
      <w:r>
        <w:rPr>
          <w:rFonts w:ascii="Cambria" w:hAnsi="Cambria" w:eastAsia="Cambria" w:cs="Cambria"/>
          <w:rtl w:val="0"/>
        </w:rPr>
        <w:t>Please explain:</w:t>
      </w:r>
    </w:p>
    <w:p w14:paraId="00000055">
      <w:pPr>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7D178D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5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5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58">
      <w:pPr>
        <w:rPr>
          <w:rFonts w:ascii="Cambria" w:hAnsi="Cambria" w:eastAsia="Cambria" w:cs="Cambria"/>
          <w:sz w:val="24"/>
          <w:szCs w:val="24"/>
        </w:rPr>
      </w:pPr>
    </w:p>
    <w:p w14:paraId="00000059">
      <w:pPr>
        <w:rPr>
          <w:rFonts w:ascii="Cambria" w:hAnsi="Cambria" w:eastAsia="Cambria" w:cs="Cambria"/>
          <w:sz w:val="24"/>
          <w:szCs w:val="24"/>
        </w:rPr>
      </w:pPr>
      <w:r>
        <w:rPr>
          <w:rFonts w:ascii="Cambria" w:hAnsi="Cambria" w:eastAsia="Cambria" w:cs="Cambria"/>
          <w:sz w:val="24"/>
          <w:szCs w:val="24"/>
          <w:rtl w:val="0"/>
        </w:rPr>
        <w:t>Q: How happy are you about the resources that are available to you and your team?</w:t>
      </w:r>
    </w:p>
    <w:p w14:paraId="0000005A">
      <w:pPr>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
        <w:gridCol w:w="936"/>
        <w:gridCol w:w="936"/>
        <w:gridCol w:w="936"/>
        <w:gridCol w:w="936"/>
        <w:gridCol w:w="936"/>
        <w:gridCol w:w="936"/>
        <w:gridCol w:w="936"/>
        <w:gridCol w:w="936"/>
        <w:gridCol w:w="936"/>
      </w:tblGrid>
      <w:tr w14:paraId="03E9B5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5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5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5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5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5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6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6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6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6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6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r>
              <w:rPr>
                <w:rFonts w:ascii="Cambria" w:hAnsi="Cambria" w:eastAsia="Cambria" w:cs="Cambria"/>
                <w:sz w:val="24"/>
                <w:szCs w:val="24"/>
                <w:rtl w:val="0"/>
              </w:rPr>
              <w:t>10</w:t>
            </w:r>
          </w:p>
        </w:tc>
      </w:tr>
    </w:tbl>
    <w:p w14:paraId="00000065">
      <w:pPr>
        <w:rPr>
          <w:rFonts w:ascii="Cambria" w:hAnsi="Cambria" w:eastAsia="Cambria" w:cs="Cambria"/>
          <w:sz w:val="24"/>
          <w:szCs w:val="24"/>
        </w:rPr>
      </w:pPr>
    </w:p>
    <w:p w14:paraId="00000066">
      <w:pPr>
        <w:rPr>
          <w:rFonts w:ascii="Cambria" w:hAnsi="Cambria" w:eastAsia="Cambria" w:cs="Cambria"/>
          <w:sz w:val="24"/>
          <w:szCs w:val="24"/>
        </w:rPr>
      </w:pPr>
      <w:r>
        <w:rPr>
          <w:rFonts w:ascii="Cambria" w:hAnsi="Cambria" w:eastAsia="Cambria" w:cs="Cambria"/>
          <w:sz w:val="24"/>
          <w:szCs w:val="24"/>
          <w:rtl w:val="0"/>
        </w:rPr>
        <w:t>Q: How can we do better for you?</w:t>
      </w:r>
    </w:p>
    <w:p w14:paraId="00000067">
      <w:pPr>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4E6A29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6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6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6A">
      <w:pPr>
        <w:rPr>
          <w:rFonts w:ascii="Cambria" w:hAnsi="Cambria" w:eastAsia="Cambria" w:cs="Cambria"/>
          <w:sz w:val="24"/>
          <w:szCs w:val="24"/>
        </w:rPr>
      </w:pPr>
    </w:p>
    <w:p w14:paraId="0000006B">
      <w:pPr>
        <w:rPr>
          <w:rFonts w:ascii="Cambria" w:hAnsi="Cambria" w:eastAsia="Cambria" w:cs="Cambria"/>
        </w:rPr>
      </w:pPr>
      <w:r>
        <w:rPr>
          <w:rFonts w:ascii="Cambria" w:hAnsi="Cambria" w:eastAsia="Cambria" w:cs="Cambria"/>
          <w:rtl w:val="0"/>
        </w:rPr>
        <w:t>Thank you for sharing your opinions.</w:t>
      </w:r>
    </w:p>
    <w:p w14:paraId="0000006C">
      <w:pPr>
        <w:rPr>
          <w:rFonts w:ascii="Cambria" w:hAnsi="Cambria" w:eastAsia="Cambria" w:cs="Cambria"/>
        </w:rPr>
      </w:pPr>
    </w:p>
    <w:p w14:paraId="0000006D">
      <w:pPr>
        <w:rPr>
          <w:rFonts w:ascii="Cambria" w:hAnsi="Cambria" w:eastAsia="Cambria" w:cs="Cambria"/>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535D5D08-2C75-41A2-81A8-1CFE97F0AAC1}"/>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715064A3-83F6-49B0-8826-E1025AD83404}"/>
  </w:font>
  <w:font w:name="Wingdings">
    <w:panose1 w:val="05000000000000000000"/>
    <w:charset w:val="02"/>
    <w:family w:val="auto"/>
    <w:pitch w:val="default"/>
    <w:sig w:usb0="00000000" w:usb1="00000000" w:usb2="00000000" w:usb3="00000000" w:csb0="80000000" w:csb1="00000000"/>
    <w:embedRegular r:id="rId3" w:fontKey="{EDC1F75E-8005-4694-A01C-8D3370AA7457}"/>
  </w:font>
  <w:font w:name="Calibri">
    <w:panose1 w:val="020F0502020204030204"/>
    <w:charset w:val="00"/>
    <w:family w:val="swiss"/>
    <w:pitch w:val="default"/>
    <w:sig w:usb0="E4002EFF" w:usb1="C000247B" w:usb2="00000009" w:usb3="00000000" w:csb0="200001FF" w:csb1="00000000"/>
    <w:embedRegular r:id="rId4" w:fontKey="{3DE8D747-CE52-4536-A0BF-C6ADC4F9450B}"/>
  </w:font>
  <w:font w:name="Cambria">
    <w:panose1 w:val="02040503050406030204"/>
    <w:charset w:val="00"/>
    <w:family w:val="auto"/>
    <w:pitch w:val="default"/>
    <w:sig w:usb0="E00006FF" w:usb1="420024FF" w:usb2="02000000" w:usb3="00000000" w:csb0="2000019F" w:csb1="00000000"/>
    <w:embedRegular r:id="rId5" w:fontKey="{2E275745-DFEA-4E80-8A3A-0F5ECA260B3E}"/>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4B3B6041-90F3-4335-9B25-05553C082CC9}"/>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0248C179"/>
    <w:multiLevelType w:val="multilevel"/>
    <w:tmpl w:val="0248C17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72183CF9"/>
    <w:multiLevelType w:val="multilevel"/>
    <w:tmpl w:val="72183CF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4"/>
  </w:num>
  <w:num w:numId="2">
    <w:abstractNumId w:val="3"/>
  </w:num>
  <w:num w:numId="3">
    <w:abstractNumId w:val="8"/>
  </w:num>
  <w:num w:numId="4">
    <w:abstractNumId w:val="2"/>
  </w:num>
  <w:num w:numId="5">
    <w:abstractNumId w:val="1"/>
  </w:num>
  <w:num w:numId="6">
    <w:abstractNumId w:val="6"/>
  </w:num>
  <w:num w:numId="7">
    <w:abstractNumId w:val="7"/>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9034DB4"/>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2026-03-03T06:35:55Z</dcterms:created>
  <dc:creator>ashvini</dc:creator>
  <cp:lastModifiedBy>Ashvini chelani</cp:lastModifiedBy>
  <dcterms:modified xsi:type="dcterms:W3CDTF">2026-03-03T06:36:02Z</dcterms:modified>
</cp:coreProperties>
</file>